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94391684" name="019d4d25-a020-763f-8ddc-9b821efe41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592345" name="019d4d25-a020-763f-8ddc-9b821efe41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78163303" name="019d4d28-3e44-78c9-87bb-cb15947b27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4060710" name="019d4d28-3e44-78c9-87bb-cb15947b278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41738640" name="019d4d29-3e83-7e39-9af2-f982df45f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57643" name="019d4d29-3e83-7e39-9af2-f982df45fb4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914425" name="019d4d2a-19cc-77b7-97e9-9a94dddfd5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688853" name="019d4d2a-19cc-77b7-97e9-9a94dddfd5b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55931525" name="019d4d2a-e300-7e78-9266-b11fb2323f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4524449" name="019d4d2a-e300-7e78-9266-b11fb2323f1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58036919" name="019d4d2c-c2d8-72df-82e4-2326cc7665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38958" name="019d4d2c-c2d8-72df-82e4-2326cc76652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Fassaden </w:t>
            </w:r>
          </w:p>
          <w:p>
            <w:pPr>
              <w:spacing w:before="0" w:after="0" w:line="240" w:lineRule="auto"/>
            </w:pPr>
            <w:r>
              <w:t>UG-DG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5044300" name="019d4d40-c3b9-76b8-b267-edbf0f7387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3575933" name="019d4d40-c3b9-76b8-b267-edbf0f7387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07658505" name="019d4d2b-7347-7a4a-941f-4abe3166d5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023447" name="019d4d2b-7347-7a4a-941f-4abe3166d5f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obere Lage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33064" name="019d4d2e-0f24-74a3-a2ea-2a78eb5572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3632889" name="019d4d2e-0f24-74a3-a2ea-2a78eb55729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untere Lage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84728167" name="019d4d2e-9cb3-798e-a843-65e3908b77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111142" name="019d4d2e-9cb3-798e-a843-65e3908b776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untere Lage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6912992" name="019d4d2f-9dea-799b-a32f-bbc530a330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195815" name="019d4d2f-9dea-799b-a32f-bbc530a3301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6632235" name="019d4d33-53d6-70df-bf9a-d888ebbb02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577401" name="019d4d33-53d6-70df-bf9a-d888ebbb02c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4498091" name="019d4d35-b5bd-7be7-b6ba-b606789aea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0985139" name="019d4d35-b5bd-7be7-b6ba-b606789aeaf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Brandschutztüre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6866705" name="019d4d36-8daf-75cc-89ef-1db02f16d6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7072803" name="019d4d36-8daf-75cc-89ef-1db02f16d60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Tür zu Tankraum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6395959" name="019d4d38-5b0e-7185-84ba-cbb1336f3d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286949" name="019d4d38-5b0e-7185-84ba-cbb1336f3d1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alte 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95631119" name="019d4d3b-65bd-7a25-b496-bb64b12797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891969" name="019d4d3b-65bd-7a25-b496-bb64b127974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Dachpappe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8081142" name="019d4d42-a8bb-7a80-a286-d94f0ab18e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1379" name="019d4d42-a8bb-7a80-a286-d94f0ab18e0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